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93814464" name="eef69fe0-4dcd-11f0-bb59-bf7e6b0d258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7151864" name="eef69fe0-4dcd-11f0-bb59-bf7e6b0d2584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55756921" name="f9bf1790-4dcd-11f0-902a-35fa6c2ac2c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9187332" name="f9bf1790-4dcd-11f0-902a-35fa6c2ac2c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Fensterflügel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83327284" name="57ae7500-4dd1-11f0-86ea-d3a7d34ee92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9173071" name="57ae7500-4dd1-11f0-86ea-d3a7d34ee92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33777229" name="5ad0eab0-4dd1-11f0-9638-11ffe00dfb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982090" name="5ad0eab0-4dd1-11f0-9638-11ffe00dfb7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12081754" name="d20db860-4dd6-11f0-a8aa-07583fdc23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5349944" name="d20db860-4dd6-11f0-a8aa-07583fdc239f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4348896" name="d6b9b440-4dd6-11f0-a416-1ff38dd5ca4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3568106" name="d6b9b440-4dd6-11f0-a416-1ff38dd5ca45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 / 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Türblätter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03533312" name="04ab42e0-4dd9-11f0-b21b-fd42473f278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5907778" name="04ab42e0-4dd9-11f0-b21b-fd42473f278f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94517002" name="0a419ec0-4dd9-11f0-b8fc-0b0af907c1f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1663152" name="0a419ec0-4dd9-11f0-b8fc-0b0af907c1fe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43850013" name="1d33ee70-4dd9-11f0-b55b-857254201ad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0247265" name="1d33ee70-4dd9-11f0-b55b-857254201ad4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31869422" name="207b9f60-4dd9-11f0-8e1e-978b8dc8179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2469134" name="207b9f60-4dd9-11f0-8e1e-978b8dc8179a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Seestrasse 11, 8700 Küsnacht</w:t>
          </w:r>
        </w:p>
        <w:p>
          <w:pPr>
            <w:spacing w:before="0" w:after="0"/>
          </w:pPr>
          <w:r>
            <w:t>343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